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MS-TPL-008 — Penggantian Paip Secara Pipe Bursting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MS-TPL-008-WP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Penggantian Paip Secara Pipe Bursting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Reka bentuk dan existing jalankan ukur</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Penggantian Paip Secara Pipe Bursting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Isolation dan utility exposure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Penggantian Paip Secara Pipe Bursting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Pit dan machine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Penggantian Paip Secara Pipe Bursting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New pipe dan head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Penggantian Paip Secara Pipe Bursting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Bursting rekodkan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Penggantian Paip Secara Pipe Bursting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Sambungan dan pengujian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Utility kerosakan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Excessive kenaikan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pulling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rupture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Gangguan perkhidmatan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Utility kerosakan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Excessive kenaikan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pulling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rupture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Penggantian Paip Secara Pipe Bursting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Gangguan perkhidmatan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Reka bentuk dan existing jalankan ukur</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reka bentuk dan existing jalankan ukur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Isolation dan utility exposure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isolation dan utility exposure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Pit dan machine setup</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pit dan machine setup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New pipe dan head</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new pipe dan head berdasarkan penyerahan bahan dan dokumen penghantaran yang diluluskan. Sahkan pengilang, jenis, gred, saiz, kelompok, kuantiti, pengenalan, penyimpanan dan keadaan nyata sebelum bahan digunakan dalam kerja.</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Bursting rekodkan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bursting rekodkan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Sambungan dan pengujian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ujian bagi sambungan dan pengujian menggunakan prosedur diluluskan, alat ditentukur, lokasi pensampelan ditetapkan dan kekerapan yang diperlukan. Rekodkan keputusan ukuran, had penerimaan, nombor sijil, pelepasan titik saksian atau titik henti serta tindakan bagi kegagalan.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Replacement PE atau diluluskan pipe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Bursting dan expander head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Pulling rods atau cable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Pipe connectors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Annulus lubricant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Hydraulic bursting unit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Rod atau cable sistem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Pipe-fusion peralatan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Mesin penarik kabel</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berkanun dan pemeriksaan semasa jika diperlukan, sijil ujian beban atau pemeriksaan menyeluruh, kompetensi pengendali serta sijil semua aksesori pengangkatan.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Utility-lokasi tools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Penggantian Paip Secara Pipe Bursting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